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3908822" name="1d968b8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110480" name="1d968b80-16f5-11f1-aacb-e96c476e427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5180620" name="e0508d1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608032" name="e0508d10-16f5-11f1-aacb-e96c476e427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7092598" name="f37a678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940305" name="f37a6780-16f5-11f1-aacb-e96c476e427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5286738" name="052e1cb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607728" name="052e1cb0-16f6-11f1-aacb-e96c476e427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0839190" name="16902f7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513984" name="16902f70-16f6-11f1-aacb-e96c476e427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1373403" name="5fe783d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413240" name="5fe783d0-16f6-11f1-aacb-e96c476e427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6234602" name="71d3871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224854" name="71d38710-16f6-11f1-aacb-e96c476e427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141916" name="921c254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730674" name="921c2540-16f6-11f1-aacb-e96c476e427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0511846" name="f93a27e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80487" name="f93a27e0-16f6-11f1-aacb-e96c476e427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686590" name="12f97eb0-16f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86149" name="12f97eb0-16f7-11f1-aacb-e96c476e427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5754546" name="86343e60-16f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590536" name="86343e60-16f7-11f1-aacb-e96c476e427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1346212" name="fea3b1f0-16f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273595" name="fea3b1f0-16f7-11f1-aacb-e96c476e427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3243963" name="86aed02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032897" name="86aed020-16f8-11f1-aacb-e96c476e427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1472072" name="3e6198c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643712" name="3e6198c0-16f8-11f1-aacb-e96c476e427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2005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9795427" name="985d553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027985" name="985d5530-16f8-11f1-aacb-e96c476e427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6235139" name="a6ae576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773817" name="a6ae5760-16f8-11f1-aacb-e96c476e427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2324952" name="ec4f5a8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258232" name="ec4f5a80-16f8-11f1-aacb-e96c476e427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2050923" name="2e928ca0-16f9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609375" name="2e928ca0-16f9-11f1-aacb-e96c476e427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3571714" name="922daa10-16f9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659878" name="922daa10-16f9-11f1-aacb-e96c476e427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326678" name="f5edb4a0-16f9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140919" name="f5edb4a0-16f9-11f1-aacb-e96c476e427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Dusche / 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7844118" name="a7237570-16fa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161693" name="a7237570-16fa-11f1-aacb-e96c476e427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Dusche / 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0679037" name="b7eb6b10-16fa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566671" name="b7eb6b10-16fa-11f1-aacb-e96c476e427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1626184" name="3b57108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697221" name="3b571080-16fb-11f1-aacb-e96c476e427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5216381" name="4cfae73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051542" name="4cfae730-16fb-11f1-aacb-e96c476e427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0695581" name="b18609f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872844" name="b18609f0-16fb-11f1-aacb-e96c476e427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Gartenhaus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1189622" name="b2e4e130-16fc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375128" name="b2e4e130-16fc-11f1-aacb-e96c476e427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Weidstrasse 22, 8962 Bergdietikon</w:t>
          </w:r>
        </w:p>
        <w:p>
          <w:pPr>
            <w:spacing w:before="0" w:after="0"/>
          </w:pPr>
          <w:r>
            <w:t>721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